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5422557" name="019ef993-259e-7c7f-977b-7dd46c8890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239350" name="019ef993-259e-7c7f-977b-7dd46c88909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Schulzimmer / WC / Abwartraumn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2542320" name="019ef9ae-cd6f-7392-94e9-b8c547048a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086574" name="019ef9ae-cd6f-7392-94e9-b8c547048ae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5211859" name="019ef9d1-5b37-7b86-90ad-174e23da98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9578334" name="019ef9d1-5b37-7b86-90ad-174e23da980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6587486" name="019ef9d7-a741-73d1-9276-daa8f566f5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4988967" name="019ef9d7-a741-73d1-9276-daa8f566f5e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8888422" name="019ef9e6-7c58-7359-a822-4d113b926f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0447701" name="019ef9e6-7c58-7359-a822-4d113b926f0b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4875550" name="019ef99b-328c-7213-9deb-f9b5f30cc3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8328622" name="019ef99b-328c-7213-9deb-f9b5f30cc39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/ Schulzimmer / 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4773085" name="019ef9a2-f5a8-7c65-9ae7-eaf603ce6a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4899645" name="019ef9a2-f5a8-7c65-9ae7-eaf603ce6ae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/ Schulzimmer / 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4581917" name="019ef9a5-2dc5-7ce5-9966-b6e25a04eb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2438762" name="019ef9a5-2dc5-7ce5-9966-b6e25a04eb9f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0027212" name="019ef98b-fff8-76c9-98e6-eaca978af6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7010075" name="019ef98b-fff8-76c9-98e6-eaca978af65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Eingang / Garderobe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1610233" name="019ef9aa-bb22-7132-89b3-9fc33d676f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2340269" name="019ef9aa-bb22-7132-89b3-9fc33d676f9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5183678" name="019ef9b3-7da7-7638-a07a-eb932e711e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8930230" name="019ef9b3-7da7-7638-a07a-eb932e711eb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Schulzimmer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50735667" name="019ef9bc-e88e-7b65-8002-2dfd587069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8251562" name="019ef9bc-e88e-7b65-8002-2dfd5870690d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Musikraum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9106430" name="019ef9c4-cef8-7812-bc26-ae1617ce6a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5256728" name="019ef9c4-cef8-7812-bc26-ae1617ce6acf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13908499" name="019ef9da-a275-7488-a5b3-5112b43e91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9905733" name="019ef9da-a275-7488-a5b3-5112b43e91d0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3711874" name="019ef9e4-d411-7ca0-89a1-0b4f33e680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9217585" name="019ef9e4-d411-7ca0-89a1-0b4f33e6803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Wohnzimner / Schlafzimmer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814681" name="019ef9f0-4fdb-7ebd-b36e-21ac9a9d06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5018627" name="019ef9f0-4fdb-7ebd-b36e-21ac9a9d06d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7538677" name="019ef9f6-7ffa-7929-a2bd-f4001159af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3985435" name="019ef9f6-7ffa-7929-a2bd-f4001159af95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9224091" name="019efa04-4116-77c6-bd66-135110ed6d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8461857" name="019efa04-4116-77c6-bd66-135110ed6dd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4817119" name="019ef9b4-06fa-7405-9043-d8a35d0513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5554041" name="019ef9b4-06fa-7405-9043-d8a35d05138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Tank </w:t>
            </w:r>
          </w:p>
        </w:tc>
        <w:tc>
          <w:p>
            <w:pPr>
              <w:spacing w:before="0" w:after="0" w:line="240" w:lineRule="auto"/>
            </w:pPr>
            <w:r>
              <w:t>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1943296" name="019ef97e-7b96-7837-9b04-d364bfb36f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0535616" name="019ef97e-7b96-7837-9b04-d364bfb36f11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5977459" name="019ef980-6c59-750c-926d-bebd486114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3118584" name="019ef980-6c59-750c-926d-bebd4861147a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2102039" name="019ef982-0700-7da0-b416-58ac1c6189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9894461" name="019ef982-0700-7da0-b416-58ac1c6189ec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5318006" name="019ef985-9ef0-7a52-adae-f6dd456658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1009271" name="019ef985-9ef0-7a52-adae-f6dd456658d2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Fenster</w:t>
            </w:r>
          </w:p>
        </w:tc>
        <w:tc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4265877" name="019ef986-e2d3-7b1c-bc42-c2240bdf23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2404639" name="019ef986-e2d3-7b1c-bc42-c2240bdf230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97322567" name="019ef994-14e0-7a86-ba3d-d85e2f0788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8411331" name="019ef994-14e0-7a86-ba3d-d85e2f07887e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Schulzimmer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1963305" name="019ef9b9-d80c-7cc9-b1da-86aafb5751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6678442" name="019ef9b9-d80c-7cc9-b1da-86aafb575126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Wohnzimner / 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2495119" name="019ef9c9-b687-767e-a82b-ce7a8cd9ff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8637947" name="019ef9c9-b687-767e-a82b-ce7a8cd9ffca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Wohnzimner / Schlafzimmer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2480318" name="019ef9e9-93f9-789d-9e34-ceac5ae6c5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9895824" name="019ef9e9-93f9-789d-9e34-ceac5ae6c5d3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3382277" name="019ef9e3-ad9d-71d2-b6e7-f952350652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4675347" name="019ef9e3-ad9d-71d2-b6e7-f95235065200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EG/DG </w:t>
            </w:r>
          </w:p>
          <w:p>
            <w:pPr>
              <w:spacing w:before="0" w:after="0" w:line="240" w:lineRule="auto"/>
            </w:pPr>
            <w:r>
              <w:t>Dilitations Fuge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Dilitations Fuge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18380" name="019efa02-0a2a-72b7-a086-ad52bd3d8e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676871" name="019efa02-0a2a-72b7-a086-ad52bd3d8ee8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Musikraum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00379230" name="019ef9bf-f34b-70ee-aa85-3bba44f0c8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1064051" name="019ef9bf-f34b-70ee-aa85-3bba44f0c871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Wohnzimner / 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2125275" name="019ef9d2-1af7-78b8-80a0-da55fda16c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7266806" name="019ef9d2-1af7-78b8-80a0-da55fda16ce3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Wohnzimner / 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49208144" name="019ef9d2-db76-7f91-aca1-a046fd3fe6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9570367" name="019ef9d2-db76-7f91-aca1-a046fd3fe62a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9421078" name="019ef9db-f89a-7935-9904-fb65fa332a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340808" name="019ef9db-f89a-7935-9904-fb65fa332a60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3634626" name="019ef9e8-f9e2-740c-b0d9-8e8363c417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8466226" name="019ef9e8-f9e2-740c-b0d9-8e8363c4171a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Wohnzimner / Schlafzimmer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0578952" name="019ef9f1-2587-713c-b9a1-5ff985600b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7600611" name="019ef9f1-2587-713c-b9a1-5ff985600b00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2471314" name="019ef9f7-5644-77f1-8cbe-a7b6fa0d93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6991139" name="019ef9f7-5644-77f1-8cbe-a7b6fa0d93ae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65733109" name="019ef9d5-c08f-70d5-bae5-0fbd15137c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0972339" name="019ef9d5-c08f-70d5-bae5-0fbd15137c80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1035778" name="019ef9f5-71b6-734f-b7fa-d9b2ac6066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5830698" name="019ef9f5-71b6-734f-b7fa-d9b2ac606658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WC / Bad / 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8979287" name="019ef9f5-e422-7345-baa0-bc5d62c1da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7883616" name="019ef9f5-e422-7345-baa0-bc5d62c1dad3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Fensterkitt </w:t>
            </w:r>
          </w:p>
        </w:tc>
        <w:tc>
          <w:p>
            <w:pPr>
              <w:spacing w:before="0" w:after="0" w:line="240" w:lineRule="auto"/>
            </w:pPr>
            <w:r>
              <w:t>Fensterflügel</w:t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05086656" name="019ef9fb-cbfe-7ace-8371-8bfff788d0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9526492" name="019ef9fb-cbfe-7ace-8371-8bfff788d03e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4786932" name="019f1d39-3071-7624-9fcc-982da2cffb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0553758" name="019f1d39-3071-7624-9fcc-982da2cffbad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Kork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9656208" name="019f1d3a-40f1-748d-b329-e0153321ed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7143985" name="019f1d3a-40f1-748d-b329-e0153321ed13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4094104" name="019f1d3b-36fc-7b1d-b165-3161d9bbab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0157730" name="019f1d3b-36fc-7b1d-b165-3161d9bbaba7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0350744" name="019f1d49-d699-7f40-86e0-6043c6e7d5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1820423" name="019f1d49-d699-7f40-86e0-6043c6e7d5b0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11626997" name="019f1d4e-15f1-7832-90f6-9b14cabfb5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7366130" name="019f1d4e-15f1-7832-90f6-9b14cabfb54d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2555079" name="019f1d55-cdec-7d83-8d61-ee4bc4201f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5048383" name="019f1d55-cdec-7d83-8d61-ee4bc4201faa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7052563" name="019f1d5b-2122-7612-b076-f9079707ee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9329109" name="019f1d5b-2122-7612-b076-f9079707eeff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83331299" name="019f1d53-c983-7074-9ba4-162a75dbf0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7524741" name="019f1d53-c983-7074-9ba4-162a75dbf03a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504373" name="019f1d5c-2a6d-78aa-a372-cb373eb0a6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2900586" name="019f1d5c-2a6d-78aa-a372-cb373eb0a6a7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5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Kindergarten Obere Zelglistrasse 13/ 15, 8600 Dübendorf</w:t>
          </w:r>
        </w:p>
        <w:p>
          <w:pPr>
            <w:spacing w:before="0" w:after="0"/>
          </w:pPr>
          <w:r>
            <w:t>1002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footer.xml" Type="http://schemas.openxmlformats.org/officeDocument/2006/relationships/footer" Id="rId5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